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96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刘政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09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中药244;中药245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中药244;中药245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中药材商品学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(R040008—001)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