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508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党静洁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50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中药244;中药245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中药244;中药245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中药养护学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(R040617—001)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