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金玉琴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3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中医九26;中西临九26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中医九26;中西临九26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中医九26;中西临九26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中医九26;中西临九26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