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1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软件项目管理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软件241;软件242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计算机261;计算机262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软件项目管理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软件241;软件242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计算机261;计算机262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