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1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王天舒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1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计算机系统基础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计算机253;计算机254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计算机系统基础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计算机253;计算机254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数据可视化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数据可视化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计算机系统基础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数据可视化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数据可视化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计算机系统基础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