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2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李灿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222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数字信号处理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智能251;智能252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数字信号处理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智能251;智能252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数字信号处理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智能251;智能252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数字信号处理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智能251;智能252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数字信号处理课程设计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智能251;智能252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数字信号处理课程设计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智能251;智能252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数字信号处理课程设计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智能251;智能252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数字信号处理课程设计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智能251;智能252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