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3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李新霞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33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(400058—007)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计算机253;计算机254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(400058—007)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计算机253;计算机254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计算机263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计算机263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计算机263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(080359—007)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计算机253;计算机254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(400058—007)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计算机253;计算机254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(080359—007)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计算机253;计算机254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计算机263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(080359—007)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计算机253;计算机254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(400058—007)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计算机253;计算机254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(080359—007)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计算机253;计算机254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