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医用电子基础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医用电子基础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医用电子基础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医用电子基础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嵌入式系统设计与应用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嵌入式系统设计与应用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