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2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张寒苏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4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中药263;中药264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最优化方法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计算机241;软件242;软件241;计算机242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最优化方法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中药263;中药264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最优化方法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计算机241;软件242;软件241;计算机242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最优化方法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中药263;中药264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中药263;中药264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