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丁有伟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400305—001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计算机组成与结构课程设计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丁有伟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