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施庆武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5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中国儒医文脉与赏析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历代止痛方药精讲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