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中医特色调护技术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中医特色调护技术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(R060126—001)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F000048—001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亚健康特色调养技术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陈华,王秋琴,徒文静,严姝霞,杨敏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