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徒文静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4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亚健康特色调养技术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陈华,王秋琴,徒文静,严姝霞,杨敏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亚健康中医调养概论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顾培杏,王秋琴,徐秋月,严姝霞,徐桂华,徒文静,叶然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