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90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护理学院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康健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1~13周</w:t>
      </w:r>
    </w:p>
    <w:bookmarkStart w:id="1" w:name="19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妇产科护理学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(060217—001)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妇产科护理学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(060217—003)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妇产科护理学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(060217—002)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妇产科护理学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(060217—001)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妇产科护理学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(060217—004)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妇产科护理学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(060217—001)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妇产科护理学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(060217—004)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妇产科护理学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(060217—003)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妇产科护理学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(060217—005)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妇产科护理学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(060217—002)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妇产科护理学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(060217—004)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妇产科护理学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(060217—003)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妇产科护理学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(060217—005)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妇产科护理学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(060217—002)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妇产科护理学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(060217—005)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