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姜荣荣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2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经络腧穴与护理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(060225—005)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F000044—001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经络腧穴与调养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姜荣荣,杨敏,叶然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