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护理学院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丁亚媛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4~12周</w:t>
      </w:r>
    </w:p>
    <w:bookmarkStart w:id="1" w:name="19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护理学导论（含专业导论）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(2060219—002)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护理学导论（含专业导论）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(2060219—004)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护理学导论（含专业导论）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(2060219—001)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护理学导论（含专业导论）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(2060219—005)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护理学导论（含专业导论）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(2060219—002)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护理学导论（含专业导论）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(2060219—004)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护理学导论（含专业导论）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(2060219—003)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护理学导论（含专业导论）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(2060219—001)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护理学导论（含专业导论）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(2060219—005)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护理学导论（含专业导论）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(2060219—003)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