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3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144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养老261;养老262;养老263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