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12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护理学院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王艳成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8~11周</w:t>
      </w:r>
    </w:p>
    <w:bookmarkStart w:id="1" w:name="812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(2200001—039)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护理263;护理265;护理264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