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04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国际教育学院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王丹阳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404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