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5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潘洋洋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144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计算机261;计算机263;计算机262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