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朱梦婷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12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南京中医药大学校史文化教育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