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54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封裕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1254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(2280128—055)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中医263;中医264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(2280128—055)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中医263;中医264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