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3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姜小生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53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计算机261;计算机263;计算机262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计算机261;计算机263;计算机262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智能261,智能262;医信26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智能261,智能262;医信26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