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14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刘松林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141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临床261;临床263;临床262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养老261;养老263;养老262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临床261;临床263;临床262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养老261;养老263;养老262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