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395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图书馆、博物馆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伍晓光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39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中医文献检索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(090015—005)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中医文献检索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(090015—006)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中医文献检索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(090015—007)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中医文献检索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(090015—005)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中医文献检索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(090015—006)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中医文献检索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(090015—007)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