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王玉芬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3~14周</w:t>
      </w:r>
    </w:p>
    <w:bookmarkStart w:id="1" w:name="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跨文化交流*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(011385—002)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