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3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高雅楠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1~9周</w:t>
      </w:r>
    </w:p>
    <w:bookmarkStart w:id="1" w:name="93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西医基础案例教学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(120163—001)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中西临241;中西临243;中西临242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西医基础案例教学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(120163—001)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中西临241;中西临243;中西临242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