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王严崧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9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人际交往心理学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F000052—001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人际交往心理学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王严崧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