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3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樊璐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12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康复261;康复262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康复261;康复262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康复261;康复262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康复261;康复262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