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3823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杨开勇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382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(130031—005)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(130031—005)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(130031—005)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(130031—005)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