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4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9~9周</w:t>
      </w:r>
    </w:p>
    <w:bookmarkStart w:id="1" w:name="40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诺贝尔生理学或医学奖故事与启示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全校-科学素养类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