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67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施敏辉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4~13周</w:t>
      </w:r>
    </w:p>
    <w:bookmarkStart w:id="1" w:name="1467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中药263;中药264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中药263;中药264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中药261;中药262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中药261;中药262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