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4674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张畅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7~12周</w:t>
      </w:r>
    </w:p>
    <w:bookmarkStart w:id="1" w:name="1467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预防医学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(022007—003)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盲校-421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针推视障24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预防医学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(022007—001)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针推241;针推242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预防医学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(022007—003)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盲校-421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针推视障24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预防医学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(022007—001)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针推241;针推242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临床流行病学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(120923—001)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临床241;临床243;临床242;临床244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