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1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张璐瑶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131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疾病学基础（含实验）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疾病学基础（含实验）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疾病学基础（含实验）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