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1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1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病理学（含病理生理）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病理学（含病理生理）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