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6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史婷婷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8~17周</w:t>
      </w:r>
    </w:p>
    <w:bookmarkStart w:id="1" w:name="186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局部解剖学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(120943—002)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局部解剖学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(120943—002)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中医八261;中医八262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局部解剖学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(120943—002)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(2130020—001)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中医261;中医262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中医八261;中医八262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(2130020—001)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中医261;中医262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中医八261;中医八262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局部解剖学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(120943—002)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(2130020—001)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中医261;中医262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中医八261;中医八262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(2130020—001)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中医261;中医262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