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刘子钰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14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2130020—003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人体解剖学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刘子钰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B6-401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