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6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国际教育学院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关晓伟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12~17周</w:t>
      </w:r>
    </w:p>
    <w:bookmarkStart w:id="1" w:name="12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中医八261;中医八262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中西临263;中西临264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中医八263;中医儿科八26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中医八263;中医儿科八26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中医八261;中医八262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中医八261;中医八262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中西临263;中西临264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中医八263;中医儿科八26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中医八263;中医儿科八26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中医八261;中医八262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