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皇甫慧慧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9~14周</w:t>
      </w:r>
    </w:p>
    <w:bookmarkStart w:id="1" w:name="76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社会科学研究方法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养老政策法规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