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1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葛恒婷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3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(2079022—050)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(2079022—064)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4-B6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(2079022—050)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B4-502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(2079022—022)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(2079022—064)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4-B6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5-B6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(2079022—035)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5-B6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大学英语（四级培优）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(R079019—001)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2026级新生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