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66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公共外语教学部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张洁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4~16周</w:t>
      </w:r>
    </w:p>
    <w:bookmarkStart w:id="1" w:name="26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(079024—007)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3-B7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(079024—041)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1-B7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(079024—027)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2-B7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(079024—007)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3-B7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(079024—041)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1-B7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英语畅谈中医瑰宝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(R500014—001)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4~5,7,14周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淡安书院-通识课（多元文明与国际视野）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(079024—027)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2-B7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英语畅谈中医瑰宝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(R500014—001)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4~5,7,14周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淡安书院-通识课（多元文明与国际视野）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