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8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张晓雯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西方悬疑故事选读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西方悬疑故事选读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西班牙语（中级）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(R070802—001)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全校-国际视野类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西班牙语（初级）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全校-国际视野类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西方悬疑故事选读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