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1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1~5(单),8~12(双)周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实用中医药大数据研究导论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1~5(单),8~12(双)周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全校-科学素养类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