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109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中药241;药管24;中药244;中药242;中药245;中药243;药学241;药学243;资源24;药学242;药学244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中药241;药管24;中药244;中药242;中药245;中药243;药学241;药学243;资源24;药学242;药学244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简明干细胞生物学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脑病生物学概论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(R029022—001)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