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6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程媛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706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中国民族医药学概论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(R400031—001)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