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王礼宁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9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030537—001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王礼宁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030537—003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王礼宁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030537—004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王礼宁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030537—005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王礼宁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030537—006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王礼宁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030537—007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王礼宁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