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92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刘孟敏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8~15周</w:t>
      </w:r>
    </w:p>
    <w:bookmarkStart w:id="1" w:name="392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中医外治技术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(R023013—001)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 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中医外治技术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(R023013—002)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 丰盛楼-204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