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严如根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031637—001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严如根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031637—003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严如根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031637—004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严如根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031637—005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严如根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031637—006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严如根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031637—007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严如根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