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丁彧涵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030425—001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丁彧涵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030425—003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丁彧涵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030425—004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丁彧涵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030425—005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丁彧涵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030425—006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丁彧涵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030425—007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丁彧涵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