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97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马莉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79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(020537—001)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(020537—001)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(020537—007)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(020537—007)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(020537—007)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(020537—001)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